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6317566_Копия_1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af5b5167-7099-47ec-9866-9052e784200d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dc3cea46-96ed-491e-818a-be2785bad2e9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№215-о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6103579)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«Алгебра»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jc w:val="center"/>
        <w:rPr/>
      </w:pPr>
      <w:bookmarkStart w:id="3" w:name="4cef1e44-9965-42f4-9abc-c66bc6a4ed05"/>
      <w:r>
        <w:rPr>
          <w:rFonts w:ascii="Times New Roman" w:hAnsi="Times New Roman"/>
          <w:b/>
          <w:i w:val="false"/>
          <w:color w:val="000000"/>
          <w:sz w:val="28"/>
        </w:rPr>
        <w:t>Казань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i w:val="false"/>
          <w:color w:val="000000"/>
          <w:sz w:val="28"/>
        </w:rPr>
        <w:t>2024-2025</w:t>
      </w:r>
      <w:bookmarkStart w:id="5" w:name="block-46317566"/>
      <w:bookmarkEnd w:id="0"/>
      <w:bookmarkEnd w:id="4"/>
    </w:p>
    <w:p>
      <w:pPr>
        <w:pStyle w:val="Normal"/>
        <w:spacing w:lineRule="exact" w:line="264" w:before="0" w:after="0"/>
        <w:ind w:left="120" w:hanging="0"/>
        <w:jc w:val="both"/>
        <w:rPr/>
      </w:pPr>
      <w:bookmarkEnd w:id="5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6" w:name="88e7274f-146c-45cf-bb6c-0aa84ae038d1"/>
      <w:bookmarkStart w:id="7" w:name="block-46317567_Копия_1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Start w:id="8" w:name="block-46317567"/>
      <w:bookmarkEnd w:id="6"/>
      <w:bookmarkEnd w:id="7"/>
    </w:p>
    <w:p>
      <w:pPr>
        <w:pStyle w:val="Normal"/>
        <w:spacing w:lineRule="exact" w:line="264" w:before="0" w:after="0"/>
        <w:ind w:left="120" w:hanging="0"/>
        <w:jc w:val="both"/>
        <w:rPr/>
      </w:pPr>
      <w:bookmarkEnd w:id="8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признаков делимости, разложение на множители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Реальные зависимости, в том числе прямая и обратная пропорциональности.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9" w:name="_Toc124426221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степени с натуральным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0" w:name="_Toc124426222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Oy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 и её свойства. Стандартная запись числа.</w:t>
      </w:r>
    </w:p>
    <w:p>
      <w:pPr>
        <w:pStyle w:val="Normal"/>
        <w:spacing w:before="0" w:after="0"/>
        <w:ind w:firstLine="600"/>
        <w:jc w:val="both"/>
        <w:rPr/>
      </w:pPr>
      <w:bookmarkStart w:id="11" w:name="_Toc124426225"/>
      <w:r>
        <w:rPr>
          <w:rFonts w:ascii="Times New Roman" w:hAnsi="Times New Roman"/>
          <w:b w:val="false"/>
          <w:i w:val="false"/>
          <w:color w:val="0000FF"/>
          <w:sz w:val="28"/>
        </w:rPr>
        <w:t>Алгебраические выражения</w:t>
      </w:r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трёхчлен, разложение квадратного трёхчлена на множители.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pStyle w:val="Normal"/>
        <w:spacing w:before="0" w:after="0"/>
        <w:ind w:firstLine="600"/>
        <w:jc w:val="both"/>
        <w:rPr/>
      </w:pPr>
      <w:bookmarkStart w:id="12" w:name="_Toc124426226"/>
      <w:r>
        <w:rPr>
          <w:rFonts w:ascii="Times New Roman" w:hAnsi="Times New Roman"/>
          <w:b w:val="false"/>
          <w:i w:val="false"/>
          <w:color w:val="0000FF"/>
          <w:sz w:val="28"/>
        </w:rPr>
        <w:t>Уравнения и неравенства</w:t>
      </w:r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pStyle w:val="Normal"/>
        <w:spacing w:before="0" w:after="0"/>
        <w:ind w:firstLine="600"/>
        <w:jc w:val="both"/>
        <w:rPr/>
      </w:pPr>
      <w:bookmarkStart w:id="13" w:name="_Toc124426227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решение уравнений и систем уравнений.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4" w:name="_Toc124426230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уравнение. Решение уравнений, сводящихся к линейным.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pStyle w:val="Normal"/>
        <w:spacing w:before="0" w:after="0"/>
        <w:ind w:firstLine="600"/>
        <w:jc w:val="both"/>
        <w:rPr/>
      </w:pPr>
      <w:bookmarkStart w:id="15" w:name="_Toc124426231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и их свойства.</w:t>
      </w:r>
    </w:p>
    <w:p>
      <w:pPr>
        <w:pStyle w:val="Normal"/>
        <w:spacing w:before="0" w:after="0"/>
        <w:ind w:firstLine="600"/>
        <w:jc w:val="both"/>
        <w:rPr/>
      </w:pPr>
      <w:bookmarkStart w:id="16" w:name="_Toc124426232"/>
      <w:r>
        <w:rPr>
          <w:rFonts w:ascii="Times New Roman" w:hAnsi="Times New Roman"/>
          <w:b w:val="false"/>
          <w:i w:val="false"/>
          <w:color w:val="0000FF"/>
          <w:sz w:val="28"/>
        </w:rPr>
        <w:t>Числовые последовательности</w:t>
      </w:r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-го члена.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членов.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firstLine="600"/>
        <w:jc w:val="both"/>
        <w:rPr/>
      </w:pPr>
      <w:bookmarkStart w:id="17" w:name="block-46317568_Копия_1"/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  <w:bookmarkStart w:id="18" w:name="block-46317568"/>
      <w:bookmarkEnd w:id="17"/>
    </w:p>
    <w:p>
      <w:pPr>
        <w:pStyle w:val="Normal"/>
        <w:spacing w:lineRule="exact" w:line="264" w:before="0" w:after="0"/>
        <w:ind w:left="120" w:hanging="0"/>
        <w:jc w:val="both"/>
        <w:rPr/>
      </w:pPr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«Алгебра»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9" w:name="_Toc124426234"/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0" w:name="_Toc124426235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признаки делимости, разложение на множители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1" w:name="_Toc124426236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буквенных выражений при заданных значениях переменных.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2" w:name="_Toc124426237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при решении линейных уравнений и их систем.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3" w:name="_Toc124426238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значение функции по значению её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4" w:name="_Toc124426240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5" w:name="_Toc124426241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Раскладывать квадратный трёхчлен на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6" w:name="_Toc124426242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7" w:name="_Toc124426243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элементарных функций вида:</w:t>
      </w:r>
    </w:p>
    <w:p>
      <w:pPr>
        <w:pStyle w:val="Normal"/>
        <w:spacing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y = k/x, y = x2, y = x3,y = |x|, y = √x, описывать свойства числовой функции по её графику.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8" w:name="_Toc124426245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и иррациональные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9" w:name="_Toc124426246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неравенства при решении различных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0" w:name="_Toc124426247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pStyle w:val="Normal"/>
        <w:spacing w:lineRule="exact" w:line="360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y = √x</w:t>
      </w:r>
      <w:r>
        <w:rPr>
          <w:rFonts w:ascii="Times New Roman" w:hAnsi="Times New Roman"/>
          <w:b w:val="false"/>
          <w:i/>
          <w:color w:val="000000"/>
          <w:sz w:val="28"/>
        </w:rPr>
        <w:t>, y = |x|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в зависимости от значений коэффициентов, описывать свойства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члены последовательности точками на координатной плоскости.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31" w:name="block-46317562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2" w:name="block-46317562"/>
      <w:bookmarkStart w:id="33" w:name="_Toc124426249"/>
      <w:bookmarkEnd w:id="31"/>
      <w:bookmarkEnd w:id="33"/>
    </w:p>
    <w:p>
      <w:pPr>
        <w:pStyle w:val="Normal"/>
        <w:spacing w:before="0" w:after="0"/>
        <w:ind w:left="120" w:hanging="0"/>
        <w:jc w:val="left"/>
        <w:rPr/>
      </w:pPr>
      <w:bookmarkStart w:id="34" w:name="block-46317563"/>
      <w:bookmarkEnd w:id="32"/>
      <w:bookmarkEnd w:id="3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94"/>
        <w:gridCol w:w="2398"/>
        <w:gridCol w:w="1455"/>
        <w:gridCol w:w="2493"/>
        <w:gridCol w:w="2614"/>
        <w:gridCol w:w="3939"/>
      </w:tblGrid>
      <w:tr>
        <w:trPr>
          <w:trHeight w:val="144" w:hRule="atLeast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44" w:hRule="atLeast"/>
        </w:trPr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0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75"/>
        <w:gridCol w:w="2720"/>
        <w:gridCol w:w="1192"/>
        <w:gridCol w:w="2190"/>
        <w:gridCol w:w="2332"/>
        <w:gridCol w:w="1653"/>
        <w:gridCol w:w="2831"/>
      </w:tblGrid>
      <w:tr>
        <w:trPr>
          <w:trHeight w:val="144" w:hRule="atLeast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2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5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https://m.edsoo.ru/7f42d452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https://m.edsoo.ru/7f42eaaa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вида x² = a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https://m.edsoo.ru/7f42dd26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https://m.edsoo.ru/7f42ded4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https://m.edsoo.ru/7f42e0be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https://m.edsoo.ru/7f42e262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https://m.edsoo.ru/7f4354a4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https://m.edsoo.ru/7f436098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https://m.edsoo.ru/7f43599a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https://m.edsoo.ru/7f435ed6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https://m.edsoo.ru/7f42ec80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https://m.edsoo.ru/7f430382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https://m.edsoo.ru/7f4308e6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https://m.edsoo.ru/7f430a8a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https://m.edsoo.ru/7f43128c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https://m.edsoo.ru/7f4315c0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https://m.edsoo.ru/7f4318c2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https://m.edsoo.ru/7f431a20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https://m.edsoo.ru/7f43259c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https://m.edsoo.ru/7f431d36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https://m.edsoo.ru/7f42f158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https://m.edsoo.ru/7f42f3f6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https://m.edsoo.ru/7f42f5a4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https://m.edsoo.ru/7f42fef0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https://m.edsoo.ru/7f430076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https://m.edsoo.ru/7f4328c6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https://m.edsoo.ru/7f432b6e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https://m.edsoo.ru/7f42f75c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https://m.edsoo.ru/7f42f8f6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https://m.edsoo.ru/7f4301f2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https://m.edsoo.ru/7f42c692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https://m.edsoo.ru/7f42c840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https://m.edsoo.ru/7f42cb88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https://m.edsoo.ru/7f42cd2c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https://m.edsoo.ru/7f433c12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https://m.edsoo.ru/7f433d84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https://m.edsoo.ru/7f434bbc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https://m.edsoo.ru/7f4343e2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https://m.edsoo.ru/7f434572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b w:val="false"/>
                <w:b w:val="false"/>
                <w:i w:val="false"/>
                <w:i w:val="false"/>
                <w:color w:val="000000"/>
                <w:sz w:val="24"/>
                <w:sz w:val="24"/>
              </w:rPr>
              <w:t>٧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https://m.edsoo.ru/7f434d38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работа/Всероссийская проверочная работа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https://m.edsoo.ru/7f434eb4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https://m.edsoo.ru/7f4371aa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https://m.edsoo.ru/7f43736c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https://m.edsoo.ru/7f437510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https://m.edsoo.ru/7f4376b4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https://m.edsoo.ru/7f436b88</w:t>
              </w:r>
            </w:hyperlink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https://m.edsoo.ru/7f437858</w:t>
              </w:r>
            </w:hyperlink>
          </w:p>
        </w:tc>
      </w:tr>
      <w:tr>
        <w:trPr>
          <w:trHeight w:val="144" w:hRule="atLeast"/>
        </w:trPr>
        <w:tc>
          <w:tcPr>
            <w:tcW w:w="3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0</w:t>
            </w:r>
          </w:p>
        </w:tc>
        <w:tc>
          <w:tcPr>
            <w:tcW w:w="44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/>
      </w:r>
      <w:bookmarkStart w:id="35" w:name="block-46317565_Копия_1"/>
      <w:bookmarkStart w:id="36" w:name="block-46317565_Копия_1"/>
      <w:bookmarkEnd w:id="36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suppressAutoHyphens w:val="true"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7af8" TargetMode="External"/><Relationship Id="rId3" Type="http://schemas.openxmlformats.org/officeDocument/2006/relationships/hyperlink" Target="https://m.edsoo.ru/7f417af8" TargetMode="External"/><Relationship Id="rId4" Type="http://schemas.openxmlformats.org/officeDocument/2006/relationships/hyperlink" Target="https://m.edsoo.ru/7f417af8" TargetMode="External"/><Relationship Id="rId5" Type="http://schemas.openxmlformats.org/officeDocument/2006/relationships/hyperlink" Target="https://m.edsoo.ru/7f417af8" TargetMode="External"/><Relationship Id="rId6" Type="http://schemas.openxmlformats.org/officeDocument/2006/relationships/hyperlink" Target="https://m.edsoo.ru/7f417af8" TargetMode="External"/><Relationship Id="rId7" Type="http://schemas.openxmlformats.org/officeDocument/2006/relationships/hyperlink" Target="https://m.edsoo.ru/7f417af8" TargetMode="External"/><Relationship Id="rId8" Type="http://schemas.openxmlformats.org/officeDocument/2006/relationships/hyperlink" Target="https://m.edsoo.ru/7f417af8" TargetMode="External"/><Relationship Id="rId9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2d452" TargetMode="External"/><Relationship Id="rId13" Type="http://schemas.openxmlformats.org/officeDocument/2006/relationships/hyperlink" Target="https://m.edsoo.ru/7f42eaaa" TargetMode="External"/><Relationship Id="rId14" Type="http://schemas.openxmlformats.org/officeDocument/2006/relationships/hyperlink" Target="https://m.edsoo.ru/7f42d862" TargetMode="External"/><Relationship Id="rId15" Type="http://schemas.openxmlformats.org/officeDocument/2006/relationships/hyperlink" Target="https://m.edsoo.ru/7f42d862" TargetMode="External"/><Relationship Id="rId16" Type="http://schemas.openxmlformats.org/officeDocument/2006/relationships/hyperlink" Target="https://m.edsoo.ru/7f42dd26" TargetMode="External"/><Relationship Id="rId17" Type="http://schemas.openxmlformats.org/officeDocument/2006/relationships/hyperlink" Target="https://m.edsoo.ru/7f42ded4" TargetMode="External"/><Relationship Id="rId18" Type="http://schemas.openxmlformats.org/officeDocument/2006/relationships/hyperlink" Target="https://m.edsoo.ru/7f42e0be" TargetMode="External"/><Relationship Id="rId19" Type="http://schemas.openxmlformats.org/officeDocument/2006/relationships/hyperlink" Target="https://m.edsoo.ru/7f42e262" TargetMode="External"/><Relationship Id="rId20" Type="http://schemas.openxmlformats.org/officeDocument/2006/relationships/hyperlink" Target="https://m.edsoo.ru/7f4354a4" TargetMode="External"/><Relationship Id="rId21" Type="http://schemas.openxmlformats.org/officeDocument/2006/relationships/hyperlink" Target="https://m.edsoo.ru/7f436098" TargetMode="External"/><Relationship Id="rId22" Type="http://schemas.openxmlformats.org/officeDocument/2006/relationships/hyperlink" Target="https://m.edsoo.ru/7f435648" TargetMode="External"/><Relationship Id="rId23" Type="http://schemas.openxmlformats.org/officeDocument/2006/relationships/hyperlink" Target="https://m.edsoo.ru/7f435648" TargetMode="External"/><Relationship Id="rId24" Type="http://schemas.openxmlformats.org/officeDocument/2006/relationships/hyperlink" Target="https://m.edsoo.ru/7f435648" TargetMode="External"/><Relationship Id="rId25" Type="http://schemas.openxmlformats.org/officeDocument/2006/relationships/hyperlink" Target="https://m.edsoo.ru/7f43599a" TargetMode="External"/><Relationship Id="rId26" Type="http://schemas.openxmlformats.org/officeDocument/2006/relationships/hyperlink" Target="https://m.edsoo.ru/7f435ed6" TargetMode="External"/><Relationship Id="rId27" Type="http://schemas.openxmlformats.org/officeDocument/2006/relationships/hyperlink" Target="https://m.edsoo.ru/7f42fd38" TargetMode="External"/><Relationship Id="rId28" Type="http://schemas.openxmlformats.org/officeDocument/2006/relationships/hyperlink" Target="https://m.edsoo.ru/7f42fd38" TargetMode="External"/><Relationship Id="rId29" Type="http://schemas.openxmlformats.org/officeDocument/2006/relationships/hyperlink" Target="https://m.edsoo.ru/7f42ec80" TargetMode="External"/><Relationship Id="rId30" Type="http://schemas.openxmlformats.org/officeDocument/2006/relationships/hyperlink" Target="https://m.edsoo.ru/7f430382" TargetMode="External"/><Relationship Id="rId31" Type="http://schemas.openxmlformats.org/officeDocument/2006/relationships/hyperlink" Target="https://m.edsoo.ru/7f4308e6" TargetMode="External"/><Relationship Id="rId32" Type="http://schemas.openxmlformats.org/officeDocument/2006/relationships/hyperlink" Target="https://m.edsoo.ru/7f430a8a" TargetMode="External"/><Relationship Id="rId33" Type="http://schemas.openxmlformats.org/officeDocument/2006/relationships/hyperlink" Target="https://m.edsoo.ru/7f430f44" TargetMode="External"/><Relationship Id="rId34" Type="http://schemas.openxmlformats.org/officeDocument/2006/relationships/hyperlink" Target="https://m.edsoo.ru/7f430f44" TargetMode="External"/><Relationship Id="rId35" Type="http://schemas.openxmlformats.org/officeDocument/2006/relationships/hyperlink" Target="https://m.edsoo.ru/7f43128c" TargetMode="External"/><Relationship Id="rId36" Type="http://schemas.openxmlformats.org/officeDocument/2006/relationships/hyperlink" Target="https://m.edsoo.ru/7f4315c0" TargetMode="External"/><Relationship Id="rId37" Type="http://schemas.openxmlformats.org/officeDocument/2006/relationships/hyperlink" Target="https://m.edsoo.ru/7f4318c2" TargetMode="External"/><Relationship Id="rId38" Type="http://schemas.openxmlformats.org/officeDocument/2006/relationships/hyperlink" Target="https://m.edsoo.ru/7f431a20" TargetMode="External"/><Relationship Id="rId39" Type="http://schemas.openxmlformats.org/officeDocument/2006/relationships/hyperlink" Target="https://m.edsoo.ru/7f43259c" TargetMode="External"/><Relationship Id="rId40" Type="http://schemas.openxmlformats.org/officeDocument/2006/relationships/hyperlink" Target="https://m.edsoo.ru/7f432736" TargetMode="External"/><Relationship Id="rId41" Type="http://schemas.openxmlformats.org/officeDocument/2006/relationships/hyperlink" Target="https://m.edsoo.ru/7f432736" TargetMode="External"/><Relationship Id="rId42" Type="http://schemas.openxmlformats.org/officeDocument/2006/relationships/hyperlink" Target="https://m.edsoo.ru/7f431d36" TargetMode="External"/><Relationship Id="rId43" Type="http://schemas.openxmlformats.org/officeDocument/2006/relationships/hyperlink" Target="https://m.edsoo.ru/7f42ee1a" TargetMode="External"/><Relationship Id="rId44" Type="http://schemas.openxmlformats.org/officeDocument/2006/relationships/hyperlink" Target="https://m.edsoo.ru/7f42ee1a" TargetMode="External"/><Relationship Id="rId45" Type="http://schemas.openxmlformats.org/officeDocument/2006/relationships/hyperlink" Target="https://m.edsoo.ru/7f42ee1a" TargetMode="External"/><Relationship Id="rId46" Type="http://schemas.openxmlformats.org/officeDocument/2006/relationships/hyperlink" Target="https://m.edsoo.ru/7f42f158" TargetMode="External"/><Relationship Id="rId47" Type="http://schemas.openxmlformats.org/officeDocument/2006/relationships/hyperlink" Target="https://m.edsoo.ru/7f42f3f6" TargetMode="External"/><Relationship Id="rId48" Type="http://schemas.openxmlformats.org/officeDocument/2006/relationships/hyperlink" Target="https://m.edsoo.ru/7f42f5a4" TargetMode="External"/><Relationship Id="rId49" Type="http://schemas.openxmlformats.org/officeDocument/2006/relationships/hyperlink" Target="https://m.edsoo.ru/7f42fef0" TargetMode="External"/><Relationship Id="rId50" Type="http://schemas.openxmlformats.org/officeDocument/2006/relationships/hyperlink" Target="https://m.edsoo.ru/7f430076" TargetMode="External"/><Relationship Id="rId51" Type="http://schemas.openxmlformats.org/officeDocument/2006/relationships/hyperlink" Target="https://m.edsoo.ru/7f43c542" TargetMode="External"/><Relationship Id="rId52" Type="http://schemas.openxmlformats.org/officeDocument/2006/relationships/hyperlink" Target="https://m.edsoo.ru/7f43c3d0" TargetMode="External"/><Relationship Id="rId53" Type="http://schemas.openxmlformats.org/officeDocument/2006/relationships/hyperlink" Target="https://m.edsoo.ru/7f4328c6" TargetMode="External"/><Relationship Id="rId54" Type="http://schemas.openxmlformats.org/officeDocument/2006/relationships/hyperlink" Target="https://m.edsoo.ru/7f432b6e" TargetMode="External"/><Relationship Id="rId55" Type="http://schemas.openxmlformats.org/officeDocument/2006/relationships/hyperlink" Target="https://m.edsoo.ru/7f42f75c" TargetMode="External"/><Relationship Id="rId56" Type="http://schemas.openxmlformats.org/officeDocument/2006/relationships/hyperlink" Target="https://m.edsoo.ru/7f42f8f6" TargetMode="External"/><Relationship Id="rId57" Type="http://schemas.openxmlformats.org/officeDocument/2006/relationships/hyperlink" Target="https://m.edsoo.ru/7f4301f2" TargetMode="External"/><Relationship Id="rId58" Type="http://schemas.openxmlformats.org/officeDocument/2006/relationships/hyperlink" Target="https://m.edsoo.ru/7f43d6d6" TargetMode="External"/><Relationship Id="rId59" Type="http://schemas.openxmlformats.org/officeDocument/2006/relationships/hyperlink" Target="https://m.edsoo.ru/7f43d6d6" TargetMode="External"/><Relationship Id="rId60" Type="http://schemas.openxmlformats.org/officeDocument/2006/relationships/hyperlink" Target="https://m.edsoo.ru/7f42c692" TargetMode="External"/><Relationship Id="rId61" Type="http://schemas.openxmlformats.org/officeDocument/2006/relationships/hyperlink" Target="https://m.edsoo.ru/7f42c840" TargetMode="External"/><Relationship Id="rId62" Type="http://schemas.openxmlformats.org/officeDocument/2006/relationships/hyperlink" Target="https://m.edsoo.ru/7f42cb88" TargetMode="External"/><Relationship Id="rId63" Type="http://schemas.openxmlformats.org/officeDocument/2006/relationships/hyperlink" Target="https://m.edsoo.ru/7f42cd2c" TargetMode="External"/><Relationship Id="rId64" Type="http://schemas.openxmlformats.org/officeDocument/2006/relationships/hyperlink" Target="https://m.edsoo.ru/7f42c9e4" TargetMode="External"/><Relationship Id="rId65" Type="http://schemas.openxmlformats.org/officeDocument/2006/relationships/hyperlink" Target="https://m.edsoo.ru/7f42c9e4" TargetMode="External"/><Relationship Id="rId66" Type="http://schemas.openxmlformats.org/officeDocument/2006/relationships/hyperlink" Target="https://m.edsoo.ru/7f433c12" TargetMode="External"/><Relationship Id="rId67" Type="http://schemas.openxmlformats.org/officeDocument/2006/relationships/hyperlink" Target="https://m.edsoo.ru/7f433d84" TargetMode="External"/><Relationship Id="rId68" Type="http://schemas.openxmlformats.org/officeDocument/2006/relationships/hyperlink" Target="https://m.edsoo.ru/7f434bbc" TargetMode="External"/><Relationship Id="rId69" Type="http://schemas.openxmlformats.org/officeDocument/2006/relationships/hyperlink" Target="https://m.edsoo.ru/7f4343e2" TargetMode="External"/><Relationship Id="rId70" Type="http://schemas.openxmlformats.org/officeDocument/2006/relationships/hyperlink" Target="https://m.edsoo.ru/7f434572" TargetMode="External"/><Relationship Id="rId71" Type="http://schemas.openxmlformats.org/officeDocument/2006/relationships/hyperlink" Target="https://m.edsoo.ru/7f434d38" TargetMode="External"/><Relationship Id="rId72" Type="http://schemas.openxmlformats.org/officeDocument/2006/relationships/hyperlink" Target="https://m.edsoo.ru/7f434eb4" TargetMode="External"/><Relationship Id="rId73" Type="http://schemas.openxmlformats.org/officeDocument/2006/relationships/hyperlink" Target="https://m.edsoo.ru/7f4371aa" TargetMode="External"/><Relationship Id="rId74" Type="http://schemas.openxmlformats.org/officeDocument/2006/relationships/hyperlink" Target="https://m.edsoo.ru/7f43736c" TargetMode="External"/><Relationship Id="rId75" Type="http://schemas.openxmlformats.org/officeDocument/2006/relationships/hyperlink" Target="https://m.edsoo.ru/7f437510" TargetMode="External"/><Relationship Id="rId76" Type="http://schemas.openxmlformats.org/officeDocument/2006/relationships/hyperlink" Target="https://m.edsoo.ru/7f4376b4" TargetMode="External"/><Relationship Id="rId77" Type="http://schemas.openxmlformats.org/officeDocument/2006/relationships/hyperlink" Target="https://m.edsoo.ru/7f436b88" TargetMode="External"/><Relationship Id="rId78" Type="http://schemas.openxmlformats.org/officeDocument/2006/relationships/hyperlink" Target="https://m.edsoo.ru/7f437858" TargetMode="External"/><Relationship Id="rId79" Type="http://schemas.openxmlformats.org/officeDocument/2006/relationships/numbering" Target="numbering.xml"/><Relationship Id="rId80" Type="http://schemas.openxmlformats.org/officeDocument/2006/relationships/fontTable" Target="fontTable.xml"/><Relationship Id="rId8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LibreOffice/7.5.2.1$Linux_X86_64 LibreOffice_project/50$Build-1</Application>
  <AppVersion>15.0000</AppVersion>
  <Pages>29</Pages>
  <Words>4353</Words>
  <Characters>32226</Characters>
  <CharactersWithSpaces>36034</CharactersWithSpaces>
  <Paragraphs>663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2024-09-27T09:36:29Z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